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Būro zu 1. OG Treppenhaus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50655581" name="019eabdc-29ce-7248-8a49-0dfeafa7544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65301960" name="019eabdc-29ce-7248-8a49-0dfeafa7544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Būro zu 1. OG Treppenhaus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77681264" name="019eabdd-a1ca-7110-95bd-a07dcaa62bd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6505265" name="019eabdd-a1ca-7110-95bd-a07dcaa62bd9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/ Bad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27851103" name="019eabe0-ab62-787a-ac23-ebec006e856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5701949" name="019eabe0-ab62-787a-ac23-ebec006e856e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Wohnzimner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12908865" name="019eabe2-20ef-7f5a-af1c-042225a783a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3951692" name="019eabe2-20ef-7f5a-af1c-042225a783a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Zürcherstrasse 230, 9014 St. Gallen</w:t>
          </w:r>
        </w:p>
        <w:p>
          <w:pPr>
            <w:spacing w:before="0" w:after="0"/>
          </w:pPr>
          <w:r>
            <w:t>977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